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WC/Dusche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Boden/ Wand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 Vynil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8593333" name="019d86b1-3d09-72c3-ada8-332cf3f5bc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756343" name="019d86b1-3d09-72c3-ada8-332cf3f5bcbd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5269414" name="019d86ba-d727-751b-9d5a-8b2624377a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8525796" name="019d86ba-d727-751b-9d5a-8b2624377a9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7013276" name="019d86c2-1704-7ae5-a59b-5b4c5272e7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533826" name="019d86c2-1704-7ae5-a59b-5b4c5272e76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8606807" name="019d86c6-34fb-7e9d-a959-fca112fb5b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060445" name="019d86c6-34fb-7e9d-a959-fca112fb5b6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0187357" name="019d86cb-e84e-7373-ba14-36dcacdf61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28160" name="019d86cb-e84e-7373-ba14-36dcacdf612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976485" name="019d86c7-7bf3-7018-8887-11d60bfbed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096797" name="019d86c7-7bf3-7018-8887-11d60bfbed7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8672472" name="019d86ce-4619-7996-b284-75e39edb3a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731294" name="019d86ce-4619-7996-b284-75e39edb3a6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1724044" name="019d86d3-bf27-7940-b4e6-696e008761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271198" name="019d86d3-bf27-7940-b4e6-696e0087619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7088224" name="019d86d9-78e7-7b20-b192-6afd2b7080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3628841" name="019d86d9-78e7-7b20-b192-6afd2b7080f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7963789" name="019d86de-b561-7330-a6ef-5daa48461d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3930827" name="019d86de-b561-7330-a6ef-5daa48461d7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9069223" name="019d86e3-158a-7129-9c0f-3a7b9229f3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265106" name="019d86e3-158a-7129-9c0f-3a7b9229f3d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1647583" name="019d86ca-8ef7-7b60-adf1-239fd8ac72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2086727" name="019d86ca-8ef7-7b60-adf1-239fd8ac726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4252215" name="019d86d2-4e6e-763a-841b-311e4d6433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711744" name="019d86d2-4e6e-763a-841b-311e4d64334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Küche/ Esszimmer/ Treppenhaus</w:t>
            </w:r>
          </w:p>
          <w:p>
            <w:pPr>
              <w:spacing w:before="0" w:after="0" w:line="240" w:lineRule="auto"/>
            </w:pPr>
            <w:r>
              <w:t>OG-EG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7508483" name="019d86cf-5c45-7f55-8ceb-3718d8f6d1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847190" name="019d86cf-5c45-7f55-8ceb-3718d8f6d10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6256924" name="019d86d6-f8c3-7383-b7d2-ee7ddd3d43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729170" name="019d86d6-f8c3-7383-b7d2-ee7ddd3d431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67443573" name="019d86da-d77f-79fc-aa28-56cea06089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872876" name="019d86da-d77f-79fc-aa28-56cea06089c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Asbest Karton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3657888" name="019d86df-e5a4-7be8-88c6-a6747a8274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0441456" name="019d86df-e5a4-7be8-88c6-a6747a82747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Schopf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1214526" name="019d86ed-40b6-7542-b5b5-0760bc975e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3234384" name="019d86ed-40b6-7542-b5b5-0760bc975e9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Wägitalstrasse1, Vorderthal</w:t>
          </w:r>
        </w:p>
        <w:p>
          <w:pPr>
            <w:spacing w:before="0" w:after="0"/>
          </w:pPr>
          <w:r>
            <w:t>DN862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